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Deckenlampe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54209161" name="019ffaa2-ec0b-7e49-8f60-95a2236475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7208404" name="019ffaa2-ec0b-7e49-8f60-95a2236475c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4182722" name="019ffaa3-3321-7a2f-97dc-c8c35220a2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0055013" name="019ffaa3-3321-7a2f-97dc-c8c35220a27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5071375" name="019ffaae-5379-772b-a739-babf103a8e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6165531" name="019ffaae-5379-772b-a739-babf103a8e2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92141894" name="019ffaae-7501-7067-93df-8b681a50cf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4431057" name="019ffaae-7501-7067-93df-8b681a50cfd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2753080" name="019ffad8-8e61-7034-965d-56b130ea1e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2266992" name="019ffad8-8e61-7034-965d-56b130ea1e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3781700" name="019ffad8-a99f-725d-a8ff-f7378318ca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4337779" name="019ffad8-a99f-725d-a8ff-f7378318caa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812963"/>
                  <wp:effectExtent l="0" t="0" r="0" b="0"/>
                  <wp:docPr id="2039885385" name="019ffbf9-1fdf-7f1e-bab1-93f870114fa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1372829" name="019ffbf9-1fdf-7f1e-bab1-93f870114fa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812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364320"/>
                  <wp:effectExtent l="0" t="0" r="0" b="0"/>
                  <wp:docPr id="1141300185" name="019ffbf8-ff64-7e4c-9b09-be42ed31d5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4691719" name="019ffbf8-ff64-7e4c-9b09-be42ed31d58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36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Schulhausstrasse 3/8762, Schwanden</w:t>
          </w:r>
        </w:p>
        <w:p>
          <w:pPr>
            <w:spacing w:before="0" w:after="0"/>
          </w:pPr>
          <w:r>
            <w:t>DN 1132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